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6BD5C" w14:textId="0887B119" w:rsidR="00B661B6" w:rsidRDefault="004C7E63">
      <w:pPr>
        <w:pStyle w:val="Title"/>
        <w:jc w:val="center"/>
      </w:pPr>
      <w:proofErr w:type="gramStart"/>
      <w:r>
        <w:t>«DANCE LAND LEGENDARY #</w:t>
      </w:r>
      <w:proofErr w:type="gramEnd"/>
      <w:r>
        <w:t xml:space="preserve"> </w:t>
      </w:r>
      <w:proofErr w:type="gramStart"/>
      <w:r>
        <w:t>25».</w:t>
      </w:r>
      <w:proofErr w:type="gramEnd"/>
      <w:r>
        <w:t xml:space="preserve"> Всеукраїнські змагання з сучасних танців</w:t>
      </w:r>
    </w:p>
    <w:p w14:paraId="271B3C14" w14:textId="77777777" w:rsidR="00B661B6" w:rsidRDefault="004C7E63">
      <w:pPr>
        <w:spacing w:after="0"/>
        <w:jc w:val="center"/>
      </w:pPr>
      <w:r>
        <w:t>Місто: Запоріжжя</w:t>
      </w:r>
    </w:p>
    <w:p w14:paraId="5ADC93F2" w14:textId="77777777" w:rsidR="00B661B6" w:rsidRDefault="004C7E63">
      <w:pPr>
        <w:spacing w:after="240"/>
        <w:jc w:val="center"/>
      </w:pPr>
      <w:r>
        <w:t>31 Січня - 01 Лютого 2026</w:t>
      </w:r>
    </w:p>
    <w:p w14:paraId="5B248C18" w14:textId="77777777" w:rsidR="00B661B6" w:rsidRDefault="004C7E63">
      <w:pPr>
        <w:pStyle w:val="Heading1"/>
        <w:jc w:val="center"/>
      </w:pPr>
      <w:r>
        <w:t>357 Modern_Contemporary Змішана вікова категория Team Open</w:t>
      </w:r>
    </w:p>
    <w:p w14:paraId="241F651D" w14:textId="77777777" w:rsidR="00B661B6" w:rsidRDefault="004C7E63">
      <w:pPr>
        <w:pStyle w:val="Heading2"/>
      </w:pPr>
      <w:r>
        <w:t>Суддівська колегія</w:t>
      </w:r>
    </w:p>
    <w:p w14:paraId="6376CEB1" w14:textId="77777777" w:rsidR="00B661B6" w:rsidRDefault="004C7E63">
      <w:pPr>
        <w:spacing w:after="0"/>
      </w:pPr>
      <w:r>
        <w:t>A - Тетяна Тизенберг</w:t>
      </w:r>
    </w:p>
    <w:p w14:paraId="5FE44F3D" w14:textId="77777777" w:rsidR="00B661B6" w:rsidRDefault="004C7E63">
      <w:pPr>
        <w:spacing w:after="0"/>
      </w:pPr>
      <w:r>
        <w:t>B - Тетяна Фурманова</w:t>
      </w:r>
    </w:p>
    <w:p w14:paraId="02FC3484" w14:textId="77132F91" w:rsidR="00B661B6" w:rsidRDefault="004C7E63">
      <w:pPr>
        <w:spacing w:after="0"/>
      </w:pPr>
      <w:r>
        <w:t xml:space="preserve">C - </w:t>
      </w:r>
      <w:proofErr w:type="spellStart"/>
      <w:r>
        <w:t>О</w:t>
      </w:r>
      <w:r>
        <w:t>льга</w:t>
      </w:r>
      <w:proofErr w:type="spellEnd"/>
      <w:r>
        <w:t xml:space="preserve"> </w:t>
      </w:r>
      <w:proofErr w:type="spellStart"/>
      <w:r>
        <w:t>Дробиш</w:t>
      </w:r>
      <w:proofErr w:type="spellEnd"/>
      <w:r>
        <w:t xml:space="preserve"> (</w:t>
      </w:r>
      <w:proofErr w:type="spellStart"/>
      <w:r>
        <w:t>Київ</w:t>
      </w:r>
      <w:proofErr w:type="spellEnd"/>
      <w:r>
        <w:t>) \ Olha LeRoy</w:t>
      </w:r>
    </w:p>
    <w:p w14:paraId="20775E3B" w14:textId="77777777" w:rsidR="00B661B6" w:rsidRDefault="00B661B6"/>
    <w:p w14:paraId="1E66D2B5" w14:textId="77777777" w:rsidR="00B661B6" w:rsidRDefault="004C7E63">
      <w:pPr>
        <w:pStyle w:val="Heading2"/>
      </w:pPr>
      <w:r>
        <w:t>Результати</w:t>
      </w:r>
    </w:p>
    <w:p w14:paraId="69AE28FE" w14:textId="77777777" w:rsidR="00B661B6" w:rsidRDefault="004C7E63">
      <w:pPr>
        <w:pStyle w:val="ListNumber"/>
        <w:spacing w:after="0"/>
      </w:pPr>
      <w:r>
        <w:t xml:space="preserve">#866 Dance studio Labyrinth - 1 </w:t>
      </w:r>
      <w:proofErr w:type="spellStart"/>
      <w:r>
        <w:t>місце</w:t>
      </w:r>
      <w:proofErr w:type="spellEnd"/>
    </w:p>
    <w:p w14:paraId="4F922A61" w14:textId="77777777" w:rsidR="004C7E63" w:rsidRDefault="004C7E63" w:rsidP="004C7E63">
      <w:pPr>
        <w:pStyle w:val="ListNumber"/>
        <w:numPr>
          <w:ilvl w:val="0"/>
          <w:numId w:val="0"/>
        </w:numPr>
        <w:spacing w:after="0"/>
        <w:ind w:left="360" w:hanging="360"/>
      </w:pPr>
    </w:p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872"/>
        <w:gridCol w:w="1872"/>
        <w:gridCol w:w="1872"/>
        <w:gridCol w:w="1872"/>
        <w:gridCol w:w="1872"/>
      </w:tblGrid>
      <w:tr w:rsidR="004C7E63" w14:paraId="54B6D8F9" w14:textId="77777777" w:rsidTr="002A21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2" w:type="dxa"/>
          </w:tcPr>
          <w:p w14:paraId="2421C14E" w14:textId="77777777" w:rsidR="004C7E63" w:rsidRDefault="004C7E63" w:rsidP="002A2106">
            <w:pPr>
              <w:jc w:val="center"/>
            </w:pPr>
            <w:r>
              <w:t>№</w:t>
            </w:r>
          </w:p>
        </w:tc>
        <w:tc>
          <w:tcPr>
            <w:tcW w:w="1872" w:type="dxa"/>
          </w:tcPr>
          <w:p w14:paraId="3E01A201" w14:textId="77777777" w:rsidR="004C7E63" w:rsidRDefault="004C7E63" w:rsidP="002A21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872" w:type="dxa"/>
          </w:tcPr>
          <w:p w14:paraId="5FB0E3F1" w14:textId="77777777" w:rsidR="004C7E63" w:rsidRDefault="004C7E63" w:rsidP="002A21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872" w:type="dxa"/>
          </w:tcPr>
          <w:p w14:paraId="20257DC1" w14:textId="77777777" w:rsidR="004C7E63" w:rsidRDefault="004C7E63" w:rsidP="002A21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872" w:type="dxa"/>
          </w:tcPr>
          <w:p w14:paraId="5956097D" w14:textId="77777777" w:rsidR="004C7E63" w:rsidRDefault="004C7E63" w:rsidP="002A210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>
              <w:t>Місце</w:t>
            </w:r>
            <w:proofErr w:type="spellEnd"/>
          </w:p>
        </w:tc>
      </w:tr>
      <w:tr w:rsidR="004C7E63" w14:paraId="39E1ACE0" w14:textId="77777777" w:rsidTr="002A21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2" w:type="dxa"/>
          </w:tcPr>
          <w:p w14:paraId="05AEBD20" w14:textId="7FA653A0" w:rsidR="004C7E63" w:rsidRDefault="004C7E63" w:rsidP="004C7E63">
            <w:pPr>
              <w:jc w:val="center"/>
            </w:pPr>
            <w:r>
              <w:t>866</w:t>
            </w:r>
          </w:p>
        </w:tc>
        <w:tc>
          <w:tcPr>
            <w:tcW w:w="1872" w:type="dxa"/>
          </w:tcPr>
          <w:p w14:paraId="1B9A20FC" w14:textId="6385C7A9" w:rsidR="004C7E63" w:rsidRDefault="004C7E63" w:rsidP="004C7E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872" w:type="dxa"/>
          </w:tcPr>
          <w:p w14:paraId="02F02B68" w14:textId="07DD9633" w:rsidR="004C7E63" w:rsidRDefault="004C7E63" w:rsidP="004C7E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872" w:type="dxa"/>
          </w:tcPr>
          <w:p w14:paraId="52BDEFAD" w14:textId="2592D207" w:rsidR="004C7E63" w:rsidRDefault="004C7E63" w:rsidP="004C7E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872" w:type="dxa"/>
          </w:tcPr>
          <w:p w14:paraId="5BA090D9" w14:textId="77777777" w:rsidR="004C7E63" w:rsidRDefault="004C7E63" w:rsidP="004C7E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</w:tbl>
    <w:p w14:paraId="3BCF9F21" w14:textId="77777777" w:rsidR="004C7E63" w:rsidRDefault="004C7E63"/>
    <w:sectPr w:rsidR="00000000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97219255">
    <w:abstractNumId w:val="8"/>
  </w:num>
  <w:num w:numId="2" w16cid:durableId="1080129506">
    <w:abstractNumId w:val="6"/>
  </w:num>
  <w:num w:numId="3" w16cid:durableId="844132477">
    <w:abstractNumId w:val="5"/>
  </w:num>
  <w:num w:numId="4" w16cid:durableId="709186562">
    <w:abstractNumId w:val="4"/>
  </w:num>
  <w:num w:numId="5" w16cid:durableId="676732654">
    <w:abstractNumId w:val="7"/>
  </w:num>
  <w:num w:numId="6" w16cid:durableId="284628625">
    <w:abstractNumId w:val="3"/>
  </w:num>
  <w:num w:numId="7" w16cid:durableId="1002854182">
    <w:abstractNumId w:val="2"/>
  </w:num>
  <w:num w:numId="8" w16cid:durableId="1068306416">
    <w:abstractNumId w:val="1"/>
  </w:num>
  <w:num w:numId="9" w16cid:durableId="13429690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C7E63"/>
    <w:rsid w:val="007F4247"/>
    <w:rsid w:val="00AA1D8D"/>
    <w:rsid w:val="00B47730"/>
    <w:rsid w:val="00B661B6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07C9D"/>
  <w14:defaultImageDpi w14:val="300"/>
  <w15:docId w15:val="{8CDD1C51-C78E-4612-8653-C5D35E802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267</Characters>
  <Application>Microsoft Office Word</Application>
  <DocSecurity>0</DocSecurity>
  <Lines>53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2</cp:revision>
  <dcterms:created xsi:type="dcterms:W3CDTF">2013-12-23T23:15:00Z</dcterms:created>
  <dcterms:modified xsi:type="dcterms:W3CDTF">2026-02-03T23:22:00Z</dcterms:modified>
  <cp:category/>
</cp:coreProperties>
</file>